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董珍珍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（泰州）全科211;全科212;全科213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（泰州）全科211;全科212;全科213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TZ床边教室（泰州）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（泰州）全科211;全科212;全科213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艾灸养生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